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111C6" w14:textId="77777777" w:rsidR="00B84A7D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A73C294" w14:textId="77777777" w:rsidR="00B84A7D" w:rsidRDefault="00000000">
      <w:pPr>
        <w:spacing w:after="0"/>
        <w:jc w:val="center"/>
      </w:pPr>
      <w:r>
        <w:t>Місто: Запоріжжя</w:t>
      </w:r>
    </w:p>
    <w:p w14:paraId="25FC85F4" w14:textId="77777777" w:rsidR="00B84A7D" w:rsidRDefault="00000000">
      <w:pPr>
        <w:spacing w:after="240"/>
        <w:jc w:val="center"/>
      </w:pPr>
      <w:r>
        <w:t>31 Січня - 01 Лютого 2026</w:t>
      </w:r>
    </w:p>
    <w:p w14:paraId="63ABA17A" w14:textId="77777777" w:rsidR="00B84A7D" w:rsidRDefault="00000000">
      <w:pPr>
        <w:pStyle w:val="Heading1"/>
        <w:jc w:val="center"/>
      </w:pPr>
      <w:r>
        <w:t>241 Jazz-Funk Ювенали 1 Solo Початківці</w:t>
      </w:r>
    </w:p>
    <w:p w14:paraId="4A5EBC3B" w14:textId="77777777" w:rsidR="00B84A7D" w:rsidRDefault="00000000">
      <w:pPr>
        <w:pStyle w:val="Heading2"/>
      </w:pPr>
      <w:r>
        <w:t>Фінал</w:t>
      </w:r>
    </w:p>
    <w:p w14:paraId="2F680764" w14:textId="77777777" w:rsidR="00B84A7D" w:rsidRDefault="00000000">
      <w:pPr>
        <w:spacing w:after="0"/>
      </w:pPr>
      <w:r>
        <w:t>Суддівська колегія:</w:t>
      </w:r>
    </w:p>
    <w:p w14:paraId="44F046A4" w14:textId="77777777" w:rsidR="00B84A7D" w:rsidRDefault="00000000">
      <w:pPr>
        <w:spacing w:after="0"/>
      </w:pPr>
      <w:r>
        <w:t>A - KATiA (Чернігів)</w:t>
      </w:r>
    </w:p>
    <w:p w14:paraId="50D2EE13" w14:textId="77777777" w:rsidR="00B84A7D" w:rsidRDefault="00000000">
      <w:pPr>
        <w:spacing w:after="0"/>
      </w:pPr>
      <w:r>
        <w:t>B - Сидорцова Яна</w:t>
      </w:r>
    </w:p>
    <w:p w14:paraId="47042957" w14:textId="77777777" w:rsidR="00B84A7D" w:rsidRDefault="00000000">
      <w:pPr>
        <w:spacing w:after="0"/>
      </w:pPr>
      <w:r>
        <w:t>C - Міщенко Альона</w:t>
      </w:r>
    </w:p>
    <w:p w14:paraId="05B2D1AA" w14:textId="77777777" w:rsidR="00B84A7D" w:rsidRDefault="00000000">
      <w:pPr>
        <w:spacing w:after="0"/>
      </w:pPr>
      <w:r>
        <w:t>D - Марія Chirva (Київ)</w:t>
      </w:r>
    </w:p>
    <w:p w14:paraId="38221F2E" w14:textId="77777777" w:rsidR="00B84A7D" w:rsidRDefault="00000000">
      <w:pPr>
        <w:spacing w:after="0"/>
      </w:pPr>
      <w:r>
        <w:t>E - Шаповалова Тетяна</w:t>
      </w:r>
    </w:p>
    <w:p w14:paraId="1012F8F0" w14:textId="77777777" w:rsidR="00B84A7D" w:rsidRDefault="00000000">
      <w:pPr>
        <w:spacing w:after="0"/>
      </w:pPr>
      <w:r>
        <w:t>F - Олена Рубан</w:t>
      </w:r>
    </w:p>
    <w:p w14:paraId="42E4BEC4" w14:textId="77777777" w:rsidR="00B84A7D" w:rsidRDefault="00000000">
      <w:pPr>
        <w:spacing w:after="0"/>
      </w:pPr>
      <w:r>
        <w:t>G - Дар`я Алексашина</w:t>
      </w:r>
    </w:p>
    <w:p w14:paraId="5C774C27" w14:textId="77777777" w:rsidR="00B84A7D" w:rsidRDefault="00B84A7D">
      <w:pPr>
        <w:spacing w:after="120"/>
      </w:pPr>
    </w:p>
    <w:p w14:paraId="67B16409" w14:textId="77777777" w:rsidR="00B84A7D" w:rsidRDefault="00000000">
      <w:r>
        <w:t>Результати:</w:t>
      </w:r>
    </w:p>
    <w:p w14:paraId="1B578E61" w14:textId="77777777" w:rsidR="00B84A7D" w:rsidRDefault="00000000">
      <w:pPr>
        <w:pStyle w:val="ListNumber"/>
      </w:pPr>
      <w:r>
        <w:t>#324 Кіра Омельчак - 1 місце</w:t>
      </w:r>
    </w:p>
    <w:p w14:paraId="08FDE24E" w14:textId="77777777" w:rsidR="00B84A7D" w:rsidRDefault="00000000">
      <w:pPr>
        <w:pStyle w:val="ListNumber"/>
      </w:pPr>
      <w:r>
        <w:t>#320 Таісія Малачевська - 1 місце</w:t>
      </w:r>
    </w:p>
    <w:p w14:paraId="0EDF6D41" w14:textId="77777777" w:rsidR="00B84A7D" w:rsidRDefault="00000000">
      <w:pPr>
        <w:pStyle w:val="ListNumber"/>
      </w:pPr>
      <w:r>
        <w:t>#227 Серафима Танцур - 1 місце</w:t>
      </w:r>
    </w:p>
    <w:p w14:paraId="2C6F22D1" w14:textId="77777777" w:rsidR="00B84A7D" w:rsidRDefault="00000000">
      <w:pPr>
        <w:pStyle w:val="ListNumber"/>
      </w:pPr>
      <w:r>
        <w:t>#15 Олександра Шатилова - 2 місце</w:t>
      </w:r>
    </w:p>
    <w:p w14:paraId="3E977B5A" w14:textId="77777777" w:rsidR="00B84A7D" w:rsidRDefault="00000000">
      <w:pPr>
        <w:pStyle w:val="ListNumber"/>
      </w:pPr>
      <w:r>
        <w:t>#156 Крістіна Ступіна - 2 місце</w:t>
      </w:r>
    </w:p>
    <w:p w14:paraId="5463F3DA" w14:textId="77777777" w:rsidR="00B84A7D" w:rsidRDefault="00000000">
      <w:pPr>
        <w:pStyle w:val="ListNumber"/>
      </w:pPr>
      <w:r>
        <w:t>#71 Вероніка Дрьоміна - 3 місце</w:t>
      </w:r>
    </w:p>
    <w:p w14:paraId="198EC8F7" w14:textId="77777777" w:rsidR="00B84A7D" w:rsidRDefault="00000000">
      <w:pPr>
        <w:pStyle w:val="ListNumber"/>
      </w:pPr>
      <w:r>
        <w:t>#123 Софія Костяна - 3 місце</w:t>
      </w:r>
    </w:p>
    <w:p w14:paraId="15C06C3F" w14:textId="77777777" w:rsidR="00B84A7D" w:rsidRDefault="00B84A7D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B84A7D" w14:paraId="6871A5F3" w14:textId="77777777" w:rsidTr="00B84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2056F6D" w14:textId="77777777" w:rsidR="00B84A7D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75906776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3FDE02EB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4322BE53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26EC3E89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5027D314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22D980C8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0D2E3C52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41CCCA17" w14:textId="77777777" w:rsidR="00B84A7D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B84A7D" w14:paraId="3A4CA1AB" w14:textId="77777777" w:rsidTr="00B84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AF8540F" w14:textId="77777777" w:rsidR="00B84A7D" w:rsidRDefault="00000000">
            <w:pPr>
              <w:jc w:val="center"/>
            </w:pPr>
            <w:r>
              <w:t>324</w:t>
            </w:r>
          </w:p>
        </w:tc>
        <w:tc>
          <w:tcPr>
            <w:tcW w:w="1040" w:type="dxa"/>
          </w:tcPr>
          <w:p w14:paraId="53BDBC28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E83C59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5FF8CC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4D89B79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D16A58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E96F55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6610703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356F6F4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84A7D" w14:paraId="4C902D1B" w14:textId="77777777" w:rsidTr="00B84A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8E2EB59" w14:textId="77777777" w:rsidR="00B84A7D" w:rsidRDefault="00000000">
            <w:pPr>
              <w:jc w:val="center"/>
            </w:pPr>
            <w:r>
              <w:t>320</w:t>
            </w:r>
          </w:p>
        </w:tc>
        <w:tc>
          <w:tcPr>
            <w:tcW w:w="1040" w:type="dxa"/>
          </w:tcPr>
          <w:p w14:paraId="246B8116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B43F4F8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919AEFB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95A8157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20BC3F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E2AE54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D46A682" w14:textId="0D15F293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A6E827A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B84A7D" w14:paraId="28B5AACC" w14:textId="77777777" w:rsidTr="00B84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21F33C8" w14:textId="77777777" w:rsidR="00B84A7D" w:rsidRDefault="00000000">
            <w:pPr>
              <w:jc w:val="center"/>
            </w:pPr>
            <w:r>
              <w:t>227</w:t>
            </w:r>
          </w:p>
        </w:tc>
        <w:tc>
          <w:tcPr>
            <w:tcW w:w="1040" w:type="dxa"/>
          </w:tcPr>
          <w:p w14:paraId="12126ABB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955110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53B770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B141B8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F32F741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443010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F4992D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A51224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84A7D" w14:paraId="56CFFFC1" w14:textId="77777777" w:rsidTr="00B84A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662508" w14:textId="77777777" w:rsidR="00B84A7D" w:rsidRDefault="00000000">
            <w:pPr>
              <w:jc w:val="center"/>
            </w:pPr>
            <w:r>
              <w:t>15</w:t>
            </w:r>
          </w:p>
        </w:tc>
        <w:tc>
          <w:tcPr>
            <w:tcW w:w="1040" w:type="dxa"/>
          </w:tcPr>
          <w:p w14:paraId="55A78457" w14:textId="299197C7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68CCEAE" w14:textId="16556701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2E1B138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587A2D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853D91B" w14:textId="45B0E314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3BCA29A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6B68D7D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5EE04E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B84A7D" w14:paraId="25FB8044" w14:textId="77777777" w:rsidTr="00B84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4936CC7" w14:textId="77777777" w:rsidR="00B84A7D" w:rsidRDefault="00000000">
            <w:pPr>
              <w:jc w:val="center"/>
            </w:pPr>
            <w:r>
              <w:t>156</w:t>
            </w:r>
          </w:p>
        </w:tc>
        <w:tc>
          <w:tcPr>
            <w:tcW w:w="1040" w:type="dxa"/>
          </w:tcPr>
          <w:p w14:paraId="26C0C3B8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C2130E0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5CE2B5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7211B7" w14:textId="78C3B37C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1EA320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64D006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98D685F" w14:textId="7C03DD08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E9D776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B84A7D" w14:paraId="62AF6B78" w14:textId="77777777" w:rsidTr="00B84A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C748599" w14:textId="77777777" w:rsidR="00B84A7D" w:rsidRDefault="00000000">
            <w:pPr>
              <w:jc w:val="center"/>
            </w:pPr>
            <w:r>
              <w:t>71</w:t>
            </w:r>
          </w:p>
        </w:tc>
        <w:tc>
          <w:tcPr>
            <w:tcW w:w="1040" w:type="dxa"/>
          </w:tcPr>
          <w:p w14:paraId="5D361C34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FE4E256" w14:textId="245F4E21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ACBE938" w14:textId="2EA05CAF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BEB314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E8E6C5" w14:textId="69341455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EA11F9" w14:textId="3BF76D22" w:rsidR="00B84A7D" w:rsidRDefault="000C494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0C0416B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A9A760C" w14:textId="77777777" w:rsidR="00B84A7D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B84A7D" w14:paraId="38106EF7" w14:textId="77777777" w:rsidTr="00B84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EBAD4E0" w14:textId="77777777" w:rsidR="00B84A7D" w:rsidRDefault="00000000">
            <w:pPr>
              <w:jc w:val="center"/>
            </w:pPr>
            <w:r>
              <w:t>123</w:t>
            </w:r>
          </w:p>
        </w:tc>
        <w:tc>
          <w:tcPr>
            <w:tcW w:w="1040" w:type="dxa"/>
          </w:tcPr>
          <w:p w14:paraId="60857FFF" w14:textId="2C098215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8C45C1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5D0170" w14:textId="61F53368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0CF723" w14:textId="2EC50DE5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71BE34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19A851F" w14:textId="5F19F8A6" w:rsidR="00B84A7D" w:rsidRDefault="000C4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FF19A88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2C20397" w14:textId="77777777" w:rsidR="00B84A7D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697DD747" w14:textId="77777777" w:rsidR="00B84A7D" w:rsidRDefault="00B84A7D"/>
    <w:sectPr w:rsidR="00B84A7D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9640822">
    <w:abstractNumId w:val="8"/>
  </w:num>
  <w:num w:numId="2" w16cid:durableId="381947278">
    <w:abstractNumId w:val="6"/>
  </w:num>
  <w:num w:numId="3" w16cid:durableId="985859460">
    <w:abstractNumId w:val="5"/>
  </w:num>
  <w:num w:numId="4" w16cid:durableId="2112771198">
    <w:abstractNumId w:val="4"/>
  </w:num>
  <w:num w:numId="5" w16cid:durableId="454449888">
    <w:abstractNumId w:val="7"/>
  </w:num>
  <w:num w:numId="6" w16cid:durableId="799886945">
    <w:abstractNumId w:val="3"/>
  </w:num>
  <w:num w:numId="7" w16cid:durableId="942417477">
    <w:abstractNumId w:val="2"/>
  </w:num>
  <w:num w:numId="8" w16cid:durableId="540746273">
    <w:abstractNumId w:val="1"/>
  </w:num>
  <w:num w:numId="9" w16cid:durableId="1479035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4941"/>
    <w:rsid w:val="00133315"/>
    <w:rsid w:val="0015074B"/>
    <w:rsid w:val="0029639D"/>
    <w:rsid w:val="00326F90"/>
    <w:rsid w:val="00AA1D8D"/>
    <w:rsid w:val="00B47730"/>
    <w:rsid w:val="00B84A7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D93C2"/>
  <w14:defaultImageDpi w14:val="300"/>
  <w15:docId w15:val="{8CF9AAFF-4BB3-4ED5-A58B-AB8C1D84C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2026-02-04T01:24:00Z</dcterms:modified>
  <cp:category/>
</cp:coreProperties>
</file>